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768" w:type="dxa"/>
        <w:tblLayout w:type="fixed"/>
        <w:tblLook w:val="06A0" w:firstRow="1" w:lastRow="0" w:firstColumn="1" w:lastColumn="0" w:noHBand="1" w:noVBand="1"/>
      </w:tblPr>
      <w:tblGrid>
        <w:gridCol w:w="1696"/>
        <w:gridCol w:w="9072"/>
      </w:tblGrid>
      <w:tr w:rsidR="002105E8" w:rsidRPr="002105E8" w14:paraId="0FF1190D" w14:textId="77777777" w:rsidTr="001768E9">
        <w:trPr>
          <w:trHeight w:val="300"/>
        </w:trPr>
        <w:tc>
          <w:tcPr>
            <w:tcW w:w="1696" w:type="dxa"/>
            <w:tcMar>
              <w:left w:w="105" w:type="dxa"/>
              <w:right w:w="105" w:type="dxa"/>
            </w:tcMar>
          </w:tcPr>
          <w:p w14:paraId="09842125" w14:textId="77777777" w:rsidR="002105E8" w:rsidRPr="002105E8" w:rsidRDefault="002105E8" w:rsidP="001768E9">
            <w:pPr>
              <w:rPr>
                <w:color w:val="000000" w:themeColor="text1"/>
                <w:sz w:val="20"/>
              </w:rPr>
            </w:pPr>
            <w:r w:rsidRPr="002105E8">
              <w:rPr>
                <w:noProof/>
                <w:sz w:val="20"/>
              </w:rPr>
              <w:drawing>
                <wp:anchor distT="0" distB="0" distL="114300" distR="114300" simplePos="0" relativeHeight="251658240" behindDoc="0" locked="0" layoutInCell="1" allowOverlap="1" wp14:anchorId="2F5AC5D7" wp14:editId="486492D6">
                  <wp:simplePos x="0" y="0"/>
                  <wp:positionH relativeFrom="column">
                    <wp:posOffset>77249</wp:posOffset>
                  </wp:positionH>
                  <wp:positionV relativeFrom="paragraph">
                    <wp:posOffset>85090</wp:posOffset>
                  </wp:positionV>
                  <wp:extent cx="749300" cy="588397"/>
                  <wp:effectExtent l="0" t="0" r="0" b="2540"/>
                  <wp:wrapNone/>
                  <wp:docPr id="978467605" name="drawing" descr="simge, sembol, daire, grafik, logo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489413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377" cy="590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2" w:type="dxa"/>
            <w:tcMar>
              <w:left w:w="105" w:type="dxa"/>
              <w:right w:w="105" w:type="dxa"/>
            </w:tcMar>
            <w:vAlign w:val="center"/>
          </w:tcPr>
          <w:p w14:paraId="2CF835ED" w14:textId="77777777" w:rsidR="002105E8" w:rsidRPr="002105E8" w:rsidRDefault="002105E8" w:rsidP="001768E9">
            <w:pPr>
              <w:pStyle w:val="stBilgi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2105E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T.C.</w:t>
            </w:r>
          </w:p>
          <w:p w14:paraId="49398264" w14:textId="77777777" w:rsidR="002105E8" w:rsidRPr="002105E8" w:rsidRDefault="002105E8" w:rsidP="001768E9">
            <w:pPr>
              <w:pStyle w:val="stBilgi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2105E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OSTİM TEKNİK ÜNİVERSİTESİ</w:t>
            </w:r>
          </w:p>
          <w:p w14:paraId="179A8377" w14:textId="77777777" w:rsidR="00D95552" w:rsidRPr="00D95552" w:rsidRDefault="00D95552" w:rsidP="00D9555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5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ÜÇÜNCÜ NESİL KAMPÜS PROJESİ A BLOK MÜHENDİSLİK FAKÜLTESİ YAPIM İŞLERİ DANIŞMANLIK ve KONTROLLÜK HİZMETİ ALIMI</w:t>
            </w:r>
          </w:p>
          <w:p w14:paraId="3D73AA54" w14:textId="77777777" w:rsidR="002105E8" w:rsidRPr="002105E8" w:rsidRDefault="002105E8" w:rsidP="002105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3262A"/>
                <w:sz w:val="20"/>
                <w:szCs w:val="20"/>
                <w:u w:val="single"/>
              </w:rPr>
            </w:pPr>
            <w:r w:rsidRPr="002105E8">
              <w:rPr>
                <w:rFonts w:ascii="Times New Roman" w:eastAsia="Times New Roman" w:hAnsi="Times New Roman" w:cs="Times New Roman"/>
                <w:b/>
                <w:bCs/>
                <w:color w:val="23262A"/>
                <w:sz w:val="20"/>
                <w:szCs w:val="20"/>
                <w:u w:val="single"/>
              </w:rPr>
              <w:t>TEBLİGAT TAAHHÜT FORMU</w:t>
            </w:r>
          </w:p>
          <w:p w14:paraId="1FB57909" w14:textId="66239765" w:rsidR="002105E8" w:rsidRPr="002105E8" w:rsidRDefault="002105E8" w:rsidP="002105E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</w:tr>
    </w:tbl>
    <w:p w14:paraId="093198EC" w14:textId="256B5A67" w:rsidR="00997CFE" w:rsidRPr="002105E8" w:rsidRDefault="00997CFE"/>
    <w:p w14:paraId="4EC457E5" w14:textId="77777777" w:rsidR="00997CFE" w:rsidRPr="002105E8" w:rsidRDefault="00D95552">
      <w:pPr>
        <w:rPr>
          <w:rFonts w:ascii="Times New Roman" w:hAnsi="Times New Roman" w:cs="Times New Roman"/>
          <w:sz w:val="24"/>
          <w:szCs w:val="24"/>
        </w:rPr>
      </w:pPr>
      <w:r w:rsidRPr="002105E8">
        <w:rPr>
          <w:rFonts w:ascii="Times New Roman" w:hAnsi="Times New Roman" w:cs="Times New Roman"/>
          <w:sz w:val="24"/>
          <w:szCs w:val="24"/>
        </w:rPr>
        <w:t>1. Taraf Bilgileri:</w:t>
      </w:r>
    </w:p>
    <w:p w14:paraId="5D6CD4F1" w14:textId="77777777" w:rsidR="00997CFE" w:rsidRPr="002105E8" w:rsidRDefault="00D95552">
      <w:pPr>
        <w:rPr>
          <w:rFonts w:ascii="Times New Roman" w:hAnsi="Times New Roman" w:cs="Times New Roman"/>
          <w:sz w:val="24"/>
          <w:szCs w:val="24"/>
        </w:rPr>
      </w:pPr>
      <w:r w:rsidRPr="002105E8">
        <w:rPr>
          <w:rFonts w:ascii="Times New Roman" w:hAnsi="Times New Roman" w:cs="Times New Roman"/>
          <w:sz w:val="24"/>
          <w:szCs w:val="24"/>
        </w:rPr>
        <w:t>Adı Soyadı / Ticaret Unvanı: .........................................................</w:t>
      </w:r>
    </w:p>
    <w:p w14:paraId="3331F8D8" w14:textId="77777777" w:rsidR="00997CFE" w:rsidRPr="002105E8" w:rsidRDefault="00D95552">
      <w:pPr>
        <w:rPr>
          <w:rFonts w:ascii="Times New Roman" w:hAnsi="Times New Roman" w:cs="Times New Roman"/>
          <w:sz w:val="24"/>
          <w:szCs w:val="24"/>
        </w:rPr>
      </w:pPr>
      <w:r w:rsidRPr="002105E8">
        <w:rPr>
          <w:rFonts w:ascii="Times New Roman" w:hAnsi="Times New Roman" w:cs="Times New Roman"/>
          <w:sz w:val="24"/>
          <w:szCs w:val="24"/>
        </w:rPr>
        <w:t>T.C. Kimlik No / Vergi No: .........................................................</w:t>
      </w:r>
    </w:p>
    <w:p w14:paraId="1F244166" w14:textId="77777777" w:rsidR="00997CFE" w:rsidRPr="002105E8" w:rsidRDefault="00D95552">
      <w:pPr>
        <w:rPr>
          <w:rFonts w:ascii="Times New Roman" w:hAnsi="Times New Roman" w:cs="Times New Roman"/>
          <w:sz w:val="24"/>
          <w:szCs w:val="24"/>
        </w:rPr>
      </w:pPr>
      <w:r w:rsidRPr="002105E8">
        <w:rPr>
          <w:rFonts w:ascii="Times New Roman" w:hAnsi="Times New Roman" w:cs="Times New Roman"/>
          <w:sz w:val="24"/>
          <w:szCs w:val="24"/>
        </w:rPr>
        <w:t>Adres: ..............................................................................</w:t>
      </w:r>
    </w:p>
    <w:p w14:paraId="4CEDB21B" w14:textId="77777777" w:rsidR="00997CFE" w:rsidRPr="002105E8" w:rsidRDefault="00D95552">
      <w:pPr>
        <w:rPr>
          <w:rFonts w:ascii="Times New Roman" w:hAnsi="Times New Roman" w:cs="Times New Roman"/>
          <w:sz w:val="24"/>
          <w:szCs w:val="24"/>
        </w:rPr>
      </w:pPr>
      <w:r w:rsidRPr="002105E8">
        <w:rPr>
          <w:rFonts w:ascii="Times New Roman" w:hAnsi="Times New Roman" w:cs="Times New Roman"/>
          <w:sz w:val="24"/>
          <w:szCs w:val="24"/>
        </w:rPr>
        <w:t>Telefon: ..........................................................................</w:t>
      </w:r>
    </w:p>
    <w:p w14:paraId="55D69DA8" w14:textId="77777777" w:rsidR="00997CFE" w:rsidRDefault="00D95552">
      <w:pPr>
        <w:rPr>
          <w:rFonts w:ascii="Times New Roman" w:hAnsi="Times New Roman" w:cs="Times New Roman"/>
          <w:sz w:val="24"/>
          <w:szCs w:val="24"/>
        </w:rPr>
      </w:pPr>
      <w:r w:rsidRPr="002105E8">
        <w:rPr>
          <w:rFonts w:ascii="Times New Roman" w:hAnsi="Times New Roman" w:cs="Times New Roman"/>
          <w:sz w:val="24"/>
          <w:szCs w:val="24"/>
        </w:rPr>
        <w:t>E-Posta: ...........................................................................</w:t>
      </w:r>
    </w:p>
    <w:p w14:paraId="62118891" w14:textId="66B14FB4" w:rsidR="002105E8" w:rsidRPr="002105E8" w:rsidRDefault="002105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E-Posta (Kep Adresi, varsa: 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256B2CCB" w14:textId="77777777" w:rsidR="00997CFE" w:rsidRPr="002105E8" w:rsidRDefault="00D95552">
      <w:pPr>
        <w:rPr>
          <w:rFonts w:ascii="Times New Roman" w:hAnsi="Times New Roman" w:cs="Times New Roman"/>
          <w:sz w:val="24"/>
          <w:szCs w:val="24"/>
        </w:rPr>
      </w:pPr>
      <w:r w:rsidRPr="002105E8">
        <w:rPr>
          <w:rFonts w:ascii="Times New Roman" w:hAnsi="Times New Roman" w:cs="Times New Roman"/>
          <w:sz w:val="24"/>
          <w:szCs w:val="24"/>
        </w:rPr>
        <w:br/>
      </w:r>
    </w:p>
    <w:p w14:paraId="1BA23DC4" w14:textId="77777777" w:rsidR="00997CFE" w:rsidRPr="002105E8" w:rsidRDefault="00D95552">
      <w:pPr>
        <w:rPr>
          <w:rFonts w:ascii="Times New Roman" w:hAnsi="Times New Roman" w:cs="Times New Roman"/>
          <w:sz w:val="24"/>
          <w:szCs w:val="24"/>
        </w:rPr>
      </w:pPr>
      <w:r w:rsidRPr="002105E8">
        <w:rPr>
          <w:rFonts w:ascii="Times New Roman" w:hAnsi="Times New Roman" w:cs="Times New Roman"/>
          <w:sz w:val="24"/>
          <w:szCs w:val="24"/>
        </w:rPr>
        <w:t>2. Tebligat Adresi Taahhüdü:</w:t>
      </w:r>
    </w:p>
    <w:p w14:paraId="3A284FC3" w14:textId="6BFD5FF4" w:rsidR="00997CFE" w:rsidRPr="002105E8" w:rsidRDefault="00D95552">
      <w:pPr>
        <w:rPr>
          <w:rFonts w:ascii="Times New Roman" w:hAnsi="Times New Roman" w:cs="Times New Roman"/>
          <w:sz w:val="24"/>
          <w:szCs w:val="24"/>
        </w:rPr>
      </w:pPr>
      <w:r w:rsidRPr="002105E8">
        <w:rPr>
          <w:rFonts w:ascii="Times New Roman" w:hAnsi="Times New Roman" w:cs="Times New Roman"/>
          <w:sz w:val="24"/>
          <w:szCs w:val="24"/>
        </w:rPr>
        <w:t xml:space="preserve">İşbu belge ile yukarıda belirtilen </w:t>
      </w:r>
      <w:r w:rsidR="002105E8">
        <w:rPr>
          <w:rFonts w:ascii="Times New Roman" w:hAnsi="Times New Roman" w:cs="Times New Roman"/>
          <w:sz w:val="24"/>
          <w:szCs w:val="24"/>
        </w:rPr>
        <w:t>e</w:t>
      </w:r>
      <w:r w:rsidR="002105E8" w:rsidRPr="002105E8">
        <w:rPr>
          <w:rFonts w:ascii="Times New Roman" w:hAnsi="Times New Roman" w:cs="Times New Roman"/>
          <w:sz w:val="24"/>
          <w:szCs w:val="24"/>
        </w:rPr>
        <w:t xml:space="preserve">lektronik </w:t>
      </w:r>
      <w:r w:rsidR="002105E8">
        <w:rPr>
          <w:rFonts w:ascii="Times New Roman" w:hAnsi="Times New Roman" w:cs="Times New Roman"/>
          <w:sz w:val="24"/>
          <w:szCs w:val="24"/>
        </w:rPr>
        <w:t>p</w:t>
      </w:r>
      <w:r w:rsidR="002105E8" w:rsidRPr="002105E8">
        <w:rPr>
          <w:rFonts w:ascii="Times New Roman" w:hAnsi="Times New Roman" w:cs="Times New Roman"/>
          <w:sz w:val="24"/>
          <w:szCs w:val="24"/>
        </w:rPr>
        <w:t xml:space="preserve">osta adresimi, </w:t>
      </w:r>
      <w:r w:rsidRPr="002105E8">
        <w:rPr>
          <w:rFonts w:ascii="Times New Roman" w:hAnsi="Times New Roman" w:cs="Times New Roman"/>
          <w:sz w:val="24"/>
          <w:szCs w:val="24"/>
        </w:rPr>
        <w:t>adresimi/işyeri adresimi resmi tebligat adresim olarak beyan ve taahhüt ederim. Bu adres</w:t>
      </w:r>
      <w:r w:rsidR="002105E8">
        <w:rPr>
          <w:rFonts w:ascii="Times New Roman" w:hAnsi="Times New Roman" w:cs="Times New Roman"/>
          <w:sz w:val="24"/>
          <w:szCs w:val="24"/>
        </w:rPr>
        <w:t>lere</w:t>
      </w:r>
      <w:r w:rsidRPr="002105E8">
        <w:rPr>
          <w:rFonts w:ascii="Times New Roman" w:hAnsi="Times New Roman" w:cs="Times New Roman"/>
          <w:sz w:val="24"/>
          <w:szCs w:val="24"/>
        </w:rPr>
        <w:t xml:space="preserve"> yapılacak her türlü tebligatın tarafıma yapılmış sayılacağını kabul ediyorum. Adres değişikli</w:t>
      </w:r>
      <w:r w:rsidR="002105E8">
        <w:rPr>
          <w:rFonts w:ascii="Times New Roman" w:hAnsi="Times New Roman" w:cs="Times New Roman"/>
          <w:sz w:val="24"/>
          <w:szCs w:val="24"/>
        </w:rPr>
        <w:t>klerini</w:t>
      </w:r>
      <w:r w:rsidRPr="002105E8">
        <w:rPr>
          <w:rFonts w:ascii="Times New Roman" w:hAnsi="Times New Roman" w:cs="Times New Roman"/>
          <w:sz w:val="24"/>
          <w:szCs w:val="24"/>
        </w:rPr>
        <w:t xml:space="preserve"> yazılı olarak bildirmediğim takdirde bu adres</w:t>
      </w:r>
      <w:r w:rsidR="002105E8">
        <w:rPr>
          <w:rFonts w:ascii="Times New Roman" w:hAnsi="Times New Roman" w:cs="Times New Roman"/>
          <w:sz w:val="24"/>
          <w:szCs w:val="24"/>
        </w:rPr>
        <w:t>lere</w:t>
      </w:r>
      <w:r w:rsidRPr="002105E8">
        <w:rPr>
          <w:rFonts w:ascii="Times New Roman" w:hAnsi="Times New Roman" w:cs="Times New Roman"/>
          <w:sz w:val="24"/>
          <w:szCs w:val="24"/>
        </w:rPr>
        <w:t xml:space="preserve"> yapılan tebligatlar geçerli kabul edilecektir.</w:t>
      </w:r>
    </w:p>
    <w:p w14:paraId="3788B139" w14:textId="77777777" w:rsidR="00997CFE" w:rsidRPr="002105E8" w:rsidRDefault="00D95552">
      <w:pPr>
        <w:rPr>
          <w:rFonts w:ascii="Times New Roman" w:hAnsi="Times New Roman" w:cs="Times New Roman"/>
          <w:sz w:val="24"/>
          <w:szCs w:val="24"/>
        </w:rPr>
      </w:pPr>
      <w:r w:rsidRPr="002105E8">
        <w:rPr>
          <w:rFonts w:ascii="Times New Roman" w:hAnsi="Times New Roman" w:cs="Times New Roman"/>
          <w:sz w:val="24"/>
          <w:szCs w:val="24"/>
        </w:rPr>
        <w:br/>
      </w:r>
    </w:p>
    <w:p w14:paraId="1203B931" w14:textId="77777777" w:rsidR="00997CFE" w:rsidRPr="002105E8" w:rsidRDefault="00D95552">
      <w:pPr>
        <w:rPr>
          <w:rFonts w:ascii="Times New Roman" w:hAnsi="Times New Roman" w:cs="Times New Roman"/>
          <w:sz w:val="24"/>
          <w:szCs w:val="24"/>
        </w:rPr>
      </w:pPr>
      <w:r w:rsidRPr="002105E8">
        <w:rPr>
          <w:rFonts w:ascii="Times New Roman" w:hAnsi="Times New Roman" w:cs="Times New Roman"/>
          <w:sz w:val="24"/>
          <w:szCs w:val="24"/>
        </w:rPr>
        <w:t>3. Tarih ve İmza:</w:t>
      </w:r>
    </w:p>
    <w:p w14:paraId="33E44C57" w14:textId="77777777" w:rsidR="00997CFE" w:rsidRPr="002105E8" w:rsidRDefault="00D95552">
      <w:pPr>
        <w:rPr>
          <w:rFonts w:ascii="Times New Roman" w:hAnsi="Times New Roman" w:cs="Times New Roman"/>
          <w:sz w:val="24"/>
          <w:szCs w:val="24"/>
        </w:rPr>
      </w:pPr>
      <w:r w:rsidRPr="002105E8">
        <w:rPr>
          <w:rFonts w:ascii="Times New Roman" w:hAnsi="Times New Roman" w:cs="Times New Roman"/>
          <w:sz w:val="24"/>
          <w:szCs w:val="24"/>
        </w:rPr>
        <w:t>Tarih: .... / .... / 20....</w:t>
      </w:r>
    </w:p>
    <w:p w14:paraId="585180A4" w14:textId="77777777" w:rsidR="00997CFE" w:rsidRPr="002105E8" w:rsidRDefault="00D95552">
      <w:pPr>
        <w:rPr>
          <w:rFonts w:ascii="Times New Roman" w:hAnsi="Times New Roman" w:cs="Times New Roman"/>
          <w:sz w:val="24"/>
          <w:szCs w:val="24"/>
        </w:rPr>
      </w:pPr>
      <w:r w:rsidRPr="002105E8">
        <w:rPr>
          <w:rFonts w:ascii="Times New Roman" w:hAnsi="Times New Roman" w:cs="Times New Roman"/>
          <w:sz w:val="24"/>
          <w:szCs w:val="24"/>
        </w:rPr>
        <w:t>İmza: .......................................................</w:t>
      </w:r>
    </w:p>
    <w:p w14:paraId="4671AEAC" w14:textId="72571770" w:rsidR="00997CFE" w:rsidRPr="002105E8" w:rsidRDefault="00D95552" w:rsidP="002105E8">
      <w:pPr>
        <w:rPr>
          <w:rFonts w:ascii="Times New Roman" w:hAnsi="Times New Roman" w:cs="Times New Roman"/>
          <w:sz w:val="24"/>
          <w:szCs w:val="24"/>
        </w:rPr>
      </w:pPr>
      <w:r w:rsidRPr="002105E8">
        <w:rPr>
          <w:rFonts w:ascii="Times New Roman" w:hAnsi="Times New Roman" w:cs="Times New Roman"/>
          <w:sz w:val="24"/>
          <w:szCs w:val="24"/>
        </w:rPr>
        <w:br/>
      </w:r>
    </w:p>
    <w:sectPr w:rsidR="00997CFE" w:rsidRPr="002105E8" w:rsidSect="002105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8EEEDD7"/>
    <w:multiLevelType w:val="hybridMultilevel"/>
    <w:tmpl w:val="FFFFFFFF"/>
    <w:lvl w:ilvl="0" w:tplc="B4EAE786">
      <w:start w:val="1"/>
      <w:numFmt w:val="decimal"/>
      <w:lvlText w:val="%1."/>
      <w:lvlJc w:val="left"/>
      <w:pPr>
        <w:ind w:left="720" w:hanging="360"/>
      </w:pPr>
    </w:lvl>
    <w:lvl w:ilvl="1" w:tplc="A8FA337A">
      <w:start w:val="1"/>
      <w:numFmt w:val="lowerLetter"/>
      <w:lvlText w:val="%2."/>
      <w:lvlJc w:val="left"/>
      <w:pPr>
        <w:ind w:left="1440" w:hanging="360"/>
      </w:pPr>
    </w:lvl>
    <w:lvl w:ilvl="2" w:tplc="1F82FE22">
      <w:start w:val="1"/>
      <w:numFmt w:val="lowerRoman"/>
      <w:lvlText w:val="%3."/>
      <w:lvlJc w:val="right"/>
      <w:pPr>
        <w:ind w:left="2160" w:hanging="180"/>
      </w:pPr>
    </w:lvl>
    <w:lvl w:ilvl="3" w:tplc="014E59B0">
      <w:start w:val="1"/>
      <w:numFmt w:val="decimal"/>
      <w:lvlText w:val="%4."/>
      <w:lvlJc w:val="left"/>
      <w:pPr>
        <w:ind w:left="2880" w:hanging="360"/>
      </w:pPr>
    </w:lvl>
    <w:lvl w:ilvl="4" w:tplc="20525BB2">
      <w:start w:val="1"/>
      <w:numFmt w:val="lowerLetter"/>
      <w:lvlText w:val="%5."/>
      <w:lvlJc w:val="left"/>
      <w:pPr>
        <w:ind w:left="3600" w:hanging="360"/>
      </w:pPr>
    </w:lvl>
    <w:lvl w:ilvl="5" w:tplc="23946C3A">
      <w:start w:val="1"/>
      <w:numFmt w:val="lowerRoman"/>
      <w:lvlText w:val="%6."/>
      <w:lvlJc w:val="right"/>
      <w:pPr>
        <w:ind w:left="4320" w:hanging="180"/>
      </w:pPr>
    </w:lvl>
    <w:lvl w:ilvl="6" w:tplc="84E6FE9A">
      <w:start w:val="1"/>
      <w:numFmt w:val="decimal"/>
      <w:lvlText w:val="%7."/>
      <w:lvlJc w:val="left"/>
      <w:pPr>
        <w:ind w:left="5040" w:hanging="360"/>
      </w:pPr>
    </w:lvl>
    <w:lvl w:ilvl="7" w:tplc="1510695A">
      <w:start w:val="1"/>
      <w:numFmt w:val="lowerLetter"/>
      <w:lvlText w:val="%8."/>
      <w:lvlJc w:val="left"/>
      <w:pPr>
        <w:ind w:left="5760" w:hanging="360"/>
      </w:pPr>
    </w:lvl>
    <w:lvl w:ilvl="8" w:tplc="29AAE628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513347">
    <w:abstractNumId w:val="8"/>
  </w:num>
  <w:num w:numId="2" w16cid:durableId="971980068">
    <w:abstractNumId w:val="6"/>
  </w:num>
  <w:num w:numId="3" w16cid:durableId="12584601">
    <w:abstractNumId w:val="5"/>
  </w:num>
  <w:num w:numId="4" w16cid:durableId="2113160411">
    <w:abstractNumId w:val="4"/>
  </w:num>
  <w:num w:numId="5" w16cid:durableId="491457289">
    <w:abstractNumId w:val="7"/>
  </w:num>
  <w:num w:numId="6" w16cid:durableId="1686397490">
    <w:abstractNumId w:val="3"/>
  </w:num>
  <w:num w:numId="7" w16cid:durableId="2035567388">
    <w:abstractNumId w:val="2"/>
  </w:num>
  <w:num w:numId="8" w16cid:durableId="890069368">
    <w:abstractNumId w:val="1"/>
  </w:num>
  <w:num w:numId="9" w16cid:durableId="1380737433">
    <w:abstractNumId w:val="0"/>
  </w:num>
  <w:num w:numId="10" w16cid:durableId="7412975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105E8"/>
    <w:rsid w:val="0029639D"/>
    <w:rsid w:val="00326F90"/>
    <w:rsid w:val="00997CFE"/>
    <w:rsid w:val="00AA1D8D"/>
    <w:rsid w:val="00B47730"/>
    <w:rsid w:val="00B712E4"/>
    <w:rsid w:val="00CB0664"/>
    <w:rsid w:val="00D95552"/>
    <w:rsid w:val="00DE4AC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477E2"/>
  <w14:defaultImageDpi w14:val="300"/>
  <w15:docId w15:val="{68698276-FCA7-4B53-B8EE-606B9E962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, Char Char Char Char, Char Char Char Char Cha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aliases w:val=" Char Char, Char Char Char Char Char1, Char Char Char Char Char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Ahmet  Bekereci</cp:lastModifiedBy>
  <cp:revision>3</cp:revision>
  <dcterms:created xsi:type="dcterms:W3CDTF">2013-12-23T23:15:00Z</dcterms:created>
  <dcterms:modified xsi:type="dcterms:W3CDTF">2025-09-02T06:37:00Z</dcterms:modified>
  <cp:category/>
</cp:coreProperties>
</file>